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Daily Standup – 2025-10-02</w:t>
      </w:r>
    </w:p>
    <w:p>
      <w:r>
        <w:t>Daily Standup – Thursday, October 2, 2025</w:t>
        <w:br/>
        <w:br/>
        <w:t>Esteban: Form connected to preview.</w:t>
        <w:br/>
        <w:br/>
        <w:t>Christopher: Updated preview spacing.</w:t>
        <w:br/>
        <w:br/>
        <w:t>Ambar: Responsive layouts for preview.</w:t>
        <w:br/>
        <w:br/>
        <w:t>Cesar: Sorting prototype for sections.</w:t>
        <w:br/>
        <w:br/>
        <w:t>Logan: QA testing in progress.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